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Teachers Final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Instructions: Answer the following questions.</w:t>
        <w:br w:type="textWrapping"/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Which CRAAP criterion would you use to check an author's credentials and expertise?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Currency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Relevance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Authority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Accuracy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936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Authority is the CRAAP criterion that evaluates the author's credentials and expertise.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The SIFT method is best used for: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Slow, detailed analysis of a single article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Rapid verification of a viral social media post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Creating original content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Long-term research projects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936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SIFT is designed for quick checks of online content, especially viral posts.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 video that has been edited to show a public figure saying something they never said is an example of: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Imposter content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Manipulated content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Satire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Fabricated content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936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Manipulated content involves editing real media to mislead viewers.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bCs w:val="1"/>
          <w:i w:val="1"/>
          <w:iCs w:val="1"/>
          <w:color w:val="4f81b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bCs w:val="1"/>
          <w:i w:val="1"/>
          <w:iCs w:val="1"/>
          <w:color w:val="4f81b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A key feature of disinformation is that it is spread: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By people who believe it is true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With deliberate intent to deceive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By foreign actors only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Through private messaging apps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936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Disinformation is intentionally false and meant to deceive.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The term 'uncanny valley' is often used to describe what type of AI content?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Text that sounds too formal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Images that are almost, but not quite, realistic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A very convincing deepfake video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A search algorithm's bias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936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The uncanny valley refers to near-realistic visuals that feel unsettling.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 When using the SIFT method, which step involves checking a claim against a reputable news source?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Stop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Investigate the source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Find trusted coverage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Trace claims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936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Finding trusted coverage means checking what reliable sources say about the claim.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8. What is a common indicator of a website that may be spreading misinformation?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It has a lot of social media followers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The URL is unusual (e.g., ends in .co instead of .com)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It publishes content daily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The information is surprising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936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Unusual URLs can be a red flag for misinformation sites.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9. An 'echo chamber' is a situation where: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People only encounter information that reinforces their existing beliefs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A message is repeated on multiple social media platforms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A fact-checker debunks a false claim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d) Information is shared in a large group chat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936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Echo chambers reinforce existing beliefs by filtering out opposing views.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13. You see a video for a classroom activity that promises amazing results, but it's from an unknown blogger. You should first check: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If the video has a lot of views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The author's credentials and the blog's reputation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The comments section for feedback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936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Always verify the source's credibility before using their content.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14. To help students check a claim on a new topic, the best first step is to: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Tell them to use the first three results from a Google search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Advise them to use the SIFT method to find a variety of sources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c) Tell them to ignore the claim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4f81bd" w:space="4" w:sz="4" w:val="single"/>
          <w:right w:space="0" w:sz="0" w:val="nil"/>
          <w:between w:space="0" w:sz="0" w:val="nil"/>
        </w:pBdr>
        <w:shd w:fill="auto" w:val="clear"/>
        <w:spacing w:after="280" w:before="200" w:line="276" w:lineRule="auto"/>
        <w:ind w:left="936" w:right="936" w:firstLine="0"/>
        <w:jc w:val="left"/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1"/>
          <w:iCs w:val="1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0"/>
        </w:rPr>
        <w:t xml:space="preserve">Feedback: The SIFT method helps students critically evaluate information.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QrFIiwVtgvrT3Plzyq3aFEt3Rg==">CgMxLjA4AHIhMUVYQktkTWM1UjRLbUF5akVkMm1CTFR6QlRfMlY2WUQ2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